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0730929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Тверской области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>Управление образования Администрации Удомельского муниципального округа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6CCB95EA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7D3B695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75198F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 Федовов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8782666)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>д. Касково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70730929" w:id="5"/>
    <w:p>
      <w:pPr>
        <w:sectPr>
          <w:pgSz w:w="11906" w:h="16383" w:orient="portrait"/>
        </w:sectPr>
      </w:pPr>
    </w:p>
    <w:bookmarkEnd w:id="5"/>
    <w:bookmarkEnd w:id="0"/>
    <w:bookmarkStart w:name="block-70730933" w:id="6"/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/>
        <w:ind w:left="120"/>
        <w:jc w:val="left"/>
      </w:pPr>
      <w:bookmarkStart w:name="_Toc141079005" w:id="7"/>
      <w:bookmarkEnd w:id="7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Содержание программы по изобразительному искусству структурировано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система тематических модулей. Изучение содержания всех модулей в 1–4 классах обязательно.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изобразительного искусства – </w:t>
      </w:r>
      <w:bookmarkStart w:name="3b6b0d1b-a3e8-474a-8c9a-11f43040876f" w:id="8"/>
      <w:r>
        <w:rPr>
          <w:rFonts w:ascii="Times New Roman" w:hAnsi="Times New Roman"/>
          <w:b w:val="false"/>
          <w:i w:val="false"/>
          <w:color w:val="000000"/>
          <w:sz w:val="28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8"/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70730933" w:id="9"/>
    <w:p>
      <w:pPr>
        <w:sectPr>
          <w:pgSz w:w="11906" w:h="16383" w:orient="portrait"/>
        </w:sectPr>
      </w:pPr>
    </w:p>
    <w:bookmarkEnd w:id="9"/>
    <w:bookmarkEnd w:id="6"/>
    <w:bookmarkStart w:name="block-70730930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/>
        <w:ind w:left="120"/>
        <w:jc w:val="left"/>
      </w:pPr>
      <w:bookmarkStart w:name="_Toc141079007" w:id="11"/>
      <w:bookmarkEnd w:id="11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Расположение изображения на листе. Выбор вертикального или горизонтального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формата листа в зависимости от содержания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Разные виды линий. Линейный рисунок. Графические материалы для линейного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рисунка и их особенности. Приёмы рисования линией.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с натуры: разные листья и их форма.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Графическое пятно (ахроматическое) и представление о силуэте. Формирование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навыка видения целостности. Цельная форма и её части.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монотипии. Представления о симметрии. Развитие воображения.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в объёме. Приёмы работы с пластилином; дощечка, стек, тряпочка.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Объёмная аппликация из бумаги и картона.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Орнамент, характерный для игрушек одного из наиболее известных народных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художественных промыслов: дымковская или каргопольская игрушка (или по выбору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учителя с учётом местных промыслов).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Оригами – создание игрушки для новогодней ёлки. Приёмы складывания бумаги.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из личного опыта обучающихся и оценка эмоционального содержания произведений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Акварель и её свойства. Акварельные кисти. Приёмы работы акварелью.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тёплый и холодный – цветовой контраст.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Лепка животных (например, кошки, собаки, медвежонка) с передачей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характерной пластики движения. Соблюдение цельности формы, её преобразование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добавление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Виды линий (в программе Paint 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9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 в городе. Рисунки реальных или фантастических машин.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Натюрморт из простых предметов с натуры или по представлению.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«Натюрморт-автопортрет» из предметов, характеризующих личность обучающегося.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Зарисовки исторических памятников и архитектурных достопримечательностей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изучение мимики лица в программе Paint (или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>
      <w:pPr>
        <w:spacing w:before="0" w:after="0"/>
        <w:ind w:left="120"/>
        <w:jc w:val="left"/>
      </w:pPr>
      <w:bookmarkStart w:name="_Toc141079010" w:id="14"/>
      <w:bookmarkEnd w:id="14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Правила линейной и воздушной перспективы: уменьшение размера изображения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мере удаления от первого плана, смягчения цветового и тонального контрастов.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скульптурными памятниками героям и мемориальными комплексами.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Женский и мужской костюмы в традициях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Своеобразие одежды разных эпох и культур.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значения для современных людей сохранения культурного наследия.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тематические путешествия по художественным музеям мира.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70730930" w:id="15"/>
    <w:p>
      <w:pPr>
        <w:sectPr>
          <w:pgSz w:w="11906" w:h="16383" w:orient="portrait"/>
        </w:sectPr>
      </w:pPr>
    </w:p>
    <w:bookmarkEnd w:id="15"/>
    <w:bookmarkEnd w:id="10"/>
    <w:bookmarkStart w:name="block-70730927" w:id="1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и ценностное отношение к своей Родине – России;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духовно-нравственное развитие обучающихся;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 художественно-творческой деятельности. Навыки исследовательской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развиваются при выполнении заданий культурно-исторической направленности.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name="_Toc124264881" w:id="17"/>
      <w:bookmarkEnd w:id="17"/>
    </w:p>
    <w:p>
      <w:pPr>
        <w:spacing w:before="0" w:after="0"/>
        <w:ind w:left="120"/>
        <w:jc w:val="left"/>
      </w:pPr>
      <w:bookmarkStart w:name="_Toc141079013" w:id="18"/>
      <w:bookmarkEnd w:id="18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представления и сенсорные способности: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доминантные черты (характерные особенности) в визуальном образе;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плоскостные и пространственные объекты по заданным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части и целое в видимом образе, предмете,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передавать обобщенный образ реальности при построении плоской композиции;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электронными учебниками и учебными пособиями;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при работе в Интернете.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демонстрировать и объяснять результаты своего творческого, художественного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или исследовательского опыта;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внимательно относиться и выполнять учебные задачи, поставленные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учебных действий при выполнении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порядок в окружающем пространстве и бережно относясь к используемым материалам;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before="0" w:after="0"/>
        <w:ind w:left="120"/>
        <w:jc w:val="left"/>
      </w:pPr>
      <w:bookmarkStart w:name="_Toc124264882" w:id="19"/>
      <w:bookmarkEnd w:id="19"/>
      <w:bookmarkStart w:name="_Toc141079014" w:id="20"/>
      <w:bookmarkEnd w:id="20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рисунка простого (плоского) предмета с натуры.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вертикальный или горизонтальный формат листа для выполнения соответствующих задач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красками «гуашь»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творческую работу на заданную тему с использованием зрительных впечатлений, организованную педагогом.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знания о значении и назначении украшений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Приобретать опыт пространственного макетирования (сказочный город) в форме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коллективной игровой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name="_TOC_250003" w:id="21"/>
      <w:bookmarkEnd w:id="21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изменениях скульптурного образа при осмотре произведения с разных сторон.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понимание образа здания, то есть его эмоционального воздействия.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name="_TOC_250002" w:id="22"/>
      <w:bookmarkEnd w:id="22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рисования портрета (лица)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красками портрет человека с использованием натуры или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пейзаж, передавая в нём активное состояние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представление о деятельности художника в театре.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красками эскиз занавеса или эскиз декораций к выбранному сюжету.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работой художников по оформлению праздников.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лепки эскиза парковой скульптуры.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создания орнаментов при помощи штампов и трафаретов.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Создать в виде рисунков или объёмных аппликаций из цветной бумаги эскизы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разнообразных малых архитектурных форм, наполняющих городское пространство.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жанры живописи, графики и скульптуры, определяемые предметом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значения музеев и называть, указывать, где находятся и чему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посвящены их коллекции: Государственная Третьяковская галерея, Государственный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замечательных художественных музеях России, о коллекциях своих региональных музеев.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цвета, обрезка изображения, поворот, отражение.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зарисовки памятников отечественной и мировой архитектуры.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двойной портрет (например, портрет матери и ребёнка).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композиции на тему «Древнерусский город».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объяснять содержание памятника К. Минину и Д. Пожарскому скульптора И.П. Мартоса в Москве.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Совершать виртуальные тематические путешествия по художественным музеям мира.</w:t>
      </w:r>
    </w:p>
    <w:bookmarkStart w:name="block-70730927" w:id="23"/>
    <w:p>
      <w:pPr>
        <w:sectPr>
          <w:pgSz w:w="11906" w:h="16383" w:orient="portrait"/>
        </w:sectPr>
      </w:pPr>
    </w:p>
    <w:bookmarkEnd w:id="23"/>
    <w:bookmarkEnd w:id="16"/>
    <w:bookmarkStart w:name="block-70730928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30928" w:id="25"/>
    <w:p>
      <w:pPr>
        <w:sectPr>
          <w:pgSz w:w="16383" w:h="11906" w:orient="landscape"/>
        </w:sectPr>
      </w:pPr>
    </w:p>
    <w:bookmarkEnd w:id="25"/>
    <w:bookmarkEnd w:id="24"/>
    <w:bookmarkStart w:name="block-70730931" w:id="2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7"/>
        <w:gridCol w:w="2809"/>
        <w:gridCol w:w="1199"/>
        <w:gridCol w:w="2199"/>
        <w:gridCol w:w="2340"/>
        <w:gridCol w:w="1661"/>
        <w:gridCol w:w="2839"/>
      </w:tblGrid>
      <w:tr>
        <w:trPr>
          <w:trHeight w:val="300" w:hRule="atLeast"/>
          <w:trHeight w:val="144" w:hRule="atLeast"/>
        </w:trPr>
        <w:tc>
          <w:tcPr>
            <w:tcW w:w="38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и то, что невидимо (настроение)».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«Мир полон украшений». «Цветы» 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 на крыльях». «Бабочки». Художественное восприятие окружающей действительности: узоры в природе. Понятие симметрии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«Всё имеет 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«Разноцветные жуки». Выразительные средства объёмного изображения.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Бумага, ножницы, клей. Конструирование из бумаги. Бумагопластика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https://m.edsoo.ru/8a14a932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Посуда у тебя дома. Декор предметов быта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https://m.edsoo.ru/8a14af2c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https://m.edsoo.ru/8a14cd18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https://m.edsoo.ru/8a14b166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https://m.edsoo.ru/8a1496ae</w:t>
              </w:r>
            </w:hyperlink>
          </w:p>
        </w:tc>
      </w:tr>
      <w:tr>
        <w:trPr>
          <w:trHeight w:val="26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https://m.edsoo.ru/8a14929e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https://m.edsoo.ru/8a14b490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https://m.edsoo.ru/8a14b6e8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https://m.edsoo.ru/8a14b8e6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https://m.edsoo.ru/8a14ba1c</w:t>
              </w:r>
            </w:hyperlink>
          </w:p>
        </w:tc>
      </w:tr>
      <w:tr>
        <w:trPr>
          <w:trHeight w:val="22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https://m.edsoo.ru/8a14bd46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https://m.edsoo.ru/8a14a19e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https://m.edsoo.ru/8a14a45a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https://m.edsoo.ru/8a14a7f2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https://m.edsoo.ru/8a14996a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https://m.edsoo.ru/8a14982a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https://m.edsoo.ru/8a14a626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https://m.edsoo.ru/8a14ca48</w:t>
              </w:r>
            </w:hyperlink>
          </w:p>
        </w:tc>
      </w:tr>
      <w:tr>
        <w:trPr>
          <w:trHeight w:val="24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https://m.edsoo.ru/8a14c71e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https://m.edsoo.ru/8a14c890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https://m.edsoo.ru/8a149eb0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https://m.edsoo.ru/8a149abe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https://m.edsoo.ru/8a14acca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6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https://m.edsoo.ru/8a14dd4e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https://m.edsoo.ru/8a150e90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https://m.edsoo.ru/8a14eafa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https://m.edsoo.ru/8a151070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https://m.edsoo.ru/8a14d7b8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 - образ радости и счастливой жизни. Коллективное панно. Сюжетная композиция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https://m.edsoo.ru/8a14e302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https://m.edsoo.ru/8a14e938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https://m.edsoo.ru/8a14fcca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https://m.edsoo.ru/8a14f838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https://m.edsoo.ru/8a14db64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Пир в теремных палатах. Коллективное панно. Сюжетная композиция.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https://m.edsoo.ru/8a14f270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человека в 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культура народов мира. Образ природы в японской культуре. Пагода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человека в японском искусстве. Традиционные праздники. Коллективное панно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https://m.edsoo.ru/8a14f036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https://m.edsoo.ru/8a15074c</w:t>
              </w:r>
            </w:hyperlink>
          </w:p>
        </w:tc>
      </w:tr>
      <w:tr>
        <w:trPr>
          <w:trHeight w:val="26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https://m.edsoo.ru/8a151584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https://m.edsoo.ru/8a14faa4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https://m.edsoo.ru/8a151318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https://m.edsoo.ru/8a150a80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https://m.edsoo.ru/8a15006c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8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«Сопереживания».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https://m.edsoo.ru/8a14e6b8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«Юности и надежды» в искусстве.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0730931" w:id="27"/>
    <w:p>
      <w:pPr>
        <w:sectPr>
          <w:pgSz w:w="16383" w:h="11906" w:orient="landscape"/>
        </w:sectPr>
      </w:pPr>
    </w:p>
    <w:bookmarkEnd w:id="27"/>
    <w:bookmarkEnd w:id="26"/>
    <w:bookmarkStart w:name="block-70730932" w:id="2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b50a40d-f8ae-4e5d-8e70-919f427dc0ce" w:id="29"/>
      <w:r>
        <w:rPr>
          <w:rFonts w:ascii="Times New Roman" w:hAnsi="Times New Roman"/>
          <w:b w:val="false"/>
          <w:i w:val="false"/>
          <w:color w:val="000000"/>
          <w:sz w:val="28"/>
        </w:rPr>
        <w:t>• Изобразительное искусство: 1-й класс: учебник; 14-е издание, переработанное Неменская Л.А.; под редакцией Неменского Б.М. Акционерное общество «Издательство «Просвещение»</w:t>
      </w:r>
      <w:bookmarkEnd w:id="29"/>
      <w:r>
        <w:rPr>
          <w:sz w:val="28"/>
        </w:rPr>
        <w:br/>
      </w:r>
      <w:bookmarkStart w:name="db50a40d-f8ae-4e5d-8e70-919f427dc0ce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4-й класс: учебник; 14-е издание, переработанное Неменская Л.А.; под редакцией Неменского Б.М. Акционерное общество «Издательство «Просвещение»</w:t>
      </w:r>
      <w:bookmarkEnd w:id="30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0730932" w:id="31"/>
    <w:p>
      <w:pPr>
        <w:sectPr>
          <w:pgSz w:w="11906" w:h="16383" w:orient="portrait"/>
        </w:sectPr>
      </w:pPr>
    </w:p>
    <w:bookmarkEnd w:id="31"/>
    <w:bookmarkEnd w:id="2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892" Type="http://schemas.openxmlformats.org/officeDocument/2006/relationships/hyperlink" Id="rId4"/>
    <Relationship TargetMode="External" Target="https://m.edsoo.ru/7f411892" Type="http://schemas.openxmlformats.org/officeDocument/2006/relationships/hyperlink" Id="rId5"/>
    <Relationship TargetMode="External" Target="https://m.edsoo.ru/7f411892" Type="http://schemas.openxmlformats.org/officeDocument/2006/relationships/hyperlink" Id="rId6"/>
    <Relationship TargetMode="External" Target="https://m.edsoo.ru/7f411892" Type="http://schemas.openxmlformats.org/officeDocument/2006/relationships/hyperlink" Id="rId7"/>
    <Relationship TargetMode="External" Target="https://m.edsoo.ru/7f411892" Type="http://schemas.openxmlformats.org/officeDocument/2006/relationships/hyperlink" Id="rId8"/>
    <Relationship TargetMode="External" Target="https://m.edsoo.ru/7f4129ea" Type="http://schemas.openxmlformats.org/officeDocument/2006/relationships/hyperlink" Id="rId9"/>
    <Relationship TargetMode="External" Target="https://m.edsoo.ru/7f4129ea" Type="http://schemas.openxmlformats.org/officeDocument/2006/relationships/hyperlink" Id="rId10"/>
    <Relationship TargetMode="External" Target="https://m.edsoo.ru/7f4129ea" Type="http://schemas.openxmlformats.org/officeDocument/2006/relationships/hyperlink" Id="rId11"/>
    <Relationship TargetMode="External" Target="https://m.edsoo.ru/7f4129ea" Type="http://schemas.openxmlformats.org/officeDocument/2006/relationships/hyperlink" Id="rId12"/>
    <Relationship TargetMode="External" Target="https://m.edsoo.ru/7f4129ea" Type="http://schemas.openxmlformats.org/officeDocument/2006/relationships/hyperlink" Id="rId13"/>
    <Relationship TargetMode="External" Target="https://m.edsoo.ru/8a14a932" Type="http://schemas.openxmlformats.org/officeDocument/2006/relationships/hyperlink" Id="rId14"/>
    <Relationship TargetMode="External" Target="https://m.edsoo.ru/8a14af2c" Type="http://schemas.openxmlformats.org/officeDocument/2006/relationships/hyperlink" Id="rId15"/>
    <Relationship TargetMode="External" Target="https://m.edsoo.ru/8a14cd18" Type="http://schemas.openxmlformats.org/officeDocument/2006/relationships/hyperlink" Id="rId16"/>
    <Relationship TargetMode="External" Target="https://m.edsoo.ru/8a14b2c4" Type="http://schemas.openxmlformats.org/officeDocument/2006/relationships/hyperlink" Id="rId17"/>
    <Relationship TargetMode="External" Target="https://m.edsoo.ru/8a14b166" Type="http://schemas.openxmlformats.org/officeDocument/2006/relationships/hyperlink" Id="rId18"/>
    <Relationship TargetMode="External" Target="https://m.edsoo.ru/8a1494d8" Type="http://schemas.openxmlformats.org/officeDocument/2006/relationships/hyperlink" Id="rId19"/>
    <Relationship TargetMode="External" Target="https://m.edsoo.ru/8a14c0e8" Type="http://schemas.openxmlformats.org/officeDocument/2006/relationships/hyperlink" Id="rId20"/>
    <Relationship TargetMode="External" Target="https://m.edsoo.ru/8a1496ae" Type="http://schemas.openxmlformats.org/officeDocument/2006/relationships/hyperlink" Id="rId21"/>
    <Relationship TargetMode="External" Target="https://m.edsoo.ru/8a14929e" Type="http://schemas.openxmlformats.org/officeDocument/2006/relationships/hyperlink" Id="rId22"/>
    <Relationship TargetMode="External" Target="https://m.edsoo.ru/8a14c35e" Type="http://schemas.openxmlformats.org/officeDocument/2006/relationships/hyperlink" Id="rId23"/>
    <Relationship TargetMode="External" Target="https://m.edsoo.ru/8a14b490" Type="http://schemas.openxmlformats.org/officeDocument/2006/relationships/hyperlink" Id="rId24"/>
    <Relationship TargetMode="External" Target="https://m.edsoo.ru/8a14b6e8" Type="http://schemas.openxmlformats.org/officeDocument/2006/relationships/hyperlink" Id="rId25"/>
    <Relationship TargetMode="External" Target="https://m.edsoo.ru/8a14b8e6" Type="http://schemas.openxmlformats.org/officeDocument/2006/relationships/hyperlink" Id="rId26"/>
    <Relationship TargetMode="External" Target="https://m.edsoo.ru/8a14ba1c" Type="http://schemas.openxmlformats.org/officeDocument/2006/relationships/hyperlink" Id="rId27"/>
    <Relationship TargetMode="External" Target="https://m.edsoo.ru/8a14bd46" Type="http://schemas.openxmlformats.org/officeDocument/2006/relationships/hyperlink" Id="rId28"/>
    <Relationship TargetMode="External" Target="https://m.edsoo.ru/8a14a19e" Type="http://schemas.openxmlformats.org/officeDocument/2006/relationships/hyperlink" Id="rId29"/>
    <Relationship TargetMode="External" Target="https://m.edsoo.ru/8a14a45a" Type="http://schemas.openxmlformats.org/officeDocument/2006/relationships/hyperlink" Id="rId30"/>
    <Relationship TargetMode="External" Target="https://m.edsoo.ru/8a14a7f2" Type="http://schemas.openxmlformats.org/officeDocument/2006/relationships/hyperlink" Id="rId31"/>
    <Relationship TargetMode="External" Target="https://m.edsoo.ru/8a14996a" Type="http://schemas.openxmlformats.org/officeDocument/2006/relationships/hyperlink" Id="rId32"/>
    <Relationship TargetMode="External" Target="https://m.edsoo.ru/8a14982a" Type="http://schemas.openxmlformats.org/officeDocument/2006/relationships/hyperlink" Id="rId33"/>
    <Relationship TargetMode="External" Target="https://m.edsoo.ru/8a14a626" Type="http://schemas.openxmlformats.org/officeDocument/2006/relationships/hyperlink" Id="rId34"/>
    <Relationship TargetMode="External" Target="https://m.edsoo.ru/8a14d0d8" Type="http://schemas.openxmlformats.org/officeDocument/2006/relationships/hyperlink" Id="rId35"/>
    <Relationship TargetMode="External" Target="https://m.edsoo.ru/8a14ca48" Type="http://schemas.openxmlformats.org/officeDocument/2006/relationships/hyperlink" Id="rId36"/>
    <Relationship TargetMode="External" Target="https://m.edsoo.ru/8a14c71e" Type="http://schemas.openxmlformats.org/officeDocument/2006/relationships/hyperlink" Id="rId37"/>
    <Relationship TargetMode="External" Target="https://m.edsoo.ru/8a149c3a" Type="http://schemas.openxmlformats.org/officeDocument/2006/relationships/hyperlink" Id="rId38"/>
    <Relationship TargetMode="External" Target="https://m.edsoo.ru/8a14c890" Type="http://schemas.openxmlformats.org/officeDocument/2006/relationships/hyperlink" Id="rId39"/>
    <Relationship TargetMode="External" Target="https://m.edsoo.ru/8a149eb0" Type="http://schemas.openxmlformats.org/officeDocument/2006/relationships/hyperlink" Id="rId40"/>
    <Relationship TargetMode="External" Target="https://m.edsoo.ru/8a149abe" Type="http://schemas.openxmlformats.org/officeDocument/2006/relationships/hyperlink" Id="rId41"/>
    <Relationship TargetMode="External" Target="https://m.edsoo.ru/8a14acca" Type="http://schemas.openxmlformats.org/officeDocument/2006/relationships/hyperlink" Id="rId42"/>
    <Relationship TargetMode="External" Target="https://m.edsoo.ru/8a14dd4e" Type="http://schemas.openxmlformats.org/officeDocument/2006/relationships/hyperlink" Id="rId43"/>
    <Relationship TargetMode="External" Target="https://m.edsoo.ru/8a14d4ca" Type="http://schemas.openxmlformats.org/officeDocument/2006/relationships/hyperlink" Id="rId44"/>
    <Relationship TargetMode="External" Target="https://m.edsoo.ru/8a150e90" Type="http://schemas.openxmlformats.org/officeDocument/2006/relationships/hyperlink" Id="rId45"/>
    <Relationship TargetMode="External" Target="https://m.edsoo.ru/8a14f630" Type="http://schemas.openxmlformats.org/officeDocument/2006/relationships/hyperlink" Id="rId46"/>
    <Relationship TargetMode="External" Target="https://m.edsoo.ru/8a14eafa" Type="http://schemas.openxmlformats.org/officeDocument/2006/relationships/hyperlink" Id="rId47"/>
    <Relationship TargetMode="External" Target="https://m.edsoo.ru/8a151070" Type="http://schemas.openxmlformats.org/officeDocument/2006/relationships/hyperlink" Id="rId48"/>
    <Relationship TargetMode="External" Target="https://m.edsoo.ru/8a14ede8" Type="http://schemas.openxmlformats.org/officeDocument/2006/relationships/hyperlink" Id="rId49"/>
    <Relationship TargetMode="External" Target="https://m.edsoo.ru/8a14d7b8" Type="http://schemas.openxmlformats.org/officeDocument/2006/relationships/hyperlink" Id="rId50"/>
    <Relationship TargetMode="External" Target="https://m.edsoo.ru/8a14e302" Type="http://schemas.openxmlformats.org/officeDocument/2006/relationships/hyperlink" Id="rId51"/>
    <Relationship TargetMode="External" Target="https://m.edsoo.ru/8a14e938" Type="http://schemas.openxmlformats.org/officeDocument/2006/relationships/hyperlink" Id="rId52"/>
    <Relationship TargetMode="External" Target="https://m.edsoo.ru/8a14fcca" Type="http://schemas.openxmlformats.org/officeDocument/2006/relationships/hyperlink" Id="rId53"/>
    <Relationship TargetMode="External" Target="https://m.edsoo.ru/8a14f838" Type="http://schemas.openxmlformats.org/officeDocument/2006/relationships/hyperlink" Id="rId54"/>
    <Relationship TargetMode="External" Target="https://m.edsoo.ru/8a14db64" Type="http://schemas.openxmlformats.org/officeDocument/2006/relationships/hyperlink" Id="rId55"/>
    <Relationship TargetMode="External" Target="https://m.edsoo.ru/8a14ec6c" Type="http://schemas.openxmlformats.org/officeDocument/2006/relationships/hyperlink" Id="rId56"/>
    <Relationship TargetMode="External" Target="https://m.edsoo.ru/8a14f270" Type="http://schemas.openxmlformats.org/officeDocument/2006/relationships/hyperlink" Id="rId57"/>
    <Relationship TargetMode="External" Target="https://m.edsoo.ru/8a14f036" Type="http://schemas.openxmlformats.org/officeDocument/2006/relationships/hyperlink" Id="rId58"/>
    <Relationship TargetMode="External" Target="https://m.edsoo.ru/8a15074c" Type="http://schemas.openxmlformats.org/officeDocument/2006/relationships/hyperlink" Id="rId59"/>
    <Relationship TargetMode="External" Target="https://m.edsoo.ru/8a151584" Type="http://schemas.openxmlformats.org/officeDocument/2006/relationships/hyperlink" Id="rId60"/>
    <Relationship TargetMode="External" Target="https://m.edsoo.ru/8a15088c" Type="http://schemas.openxmlformats.org/officeDocument/2006/relationships/hyperlink" Id="rId61"/>
    <Relationship TargetMode="External" Target="https://m.edsoo.ru/8a14faa4" Type="http://schemas.openxmlformats.org/officeDocument/2006/relationships/hyperlink" Id="rId62"/>
    <Relationship TargetMode="External" Target="https://m.edsoo.ru/8a151a7a" Type="http://schemas.openxmlformats.org/officeDocument/2006/relationships/hyperlink" Id="rId63"/>
    <Relationship TargetMode="External" Target="https://m.edsoo.ru/8a151318" Type="http://schemas.openxmlformats.org/officeDocument/2006/relationships/hyperlink" Id="rId64"/>
    <Relationship TargetMode="External" Target="https://m.edsoo.ru/8a150a80" Type="http://schemas.openxmlformats.org/officeDocument/2006/relationships/hyperlink" Id="rId65"/>
    <Relationship TargetMode="External" Target="https://m.edsoo.ru/8a15006c" Type="http://schemas.openxmlformats.org/officeDocument/2006/relationships/hyperlink" Id="rId66"/>
    <Relationship TargetMode="External" Target="https://m.edsoo.ru/8a150cb0" Type="http://schemas.openxmlformats.org/officeDocument/2006/relationships/hyperlink" Id="rId67"/>
    <Relationship TargetMode="External" Target="https://m.edsoo.ru/8a14e4c4" Type="http://schemas.openxmlformats.org/officeDocument/2006/relationships/hyperlink" Id="rId68"/>
    <Relationship TargetMode="External" Target="https://m.edsoo.ru/8a14e6b8" Type="http://schemas.openxmlformats.org/officeDocument/2006/relationships/hyperlink" Id="rId6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